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1A0D0" w14:textId="17774C43" w:rsidR="004F4819" w:rsidRPr="00300406" w:rsidRDefault="004F4819" w:rsidP="004F4819">
      <w:pPr>
        <w:pStyle w:val="BijlageGenummerdKop"/>
        <w:numPr>
          <w:ilvl w:val="0"/>
          <w:numId w:val="0"/>
        </w:numPr>
      </w:pPr>
      <w:bookmarkStart w:id="0" w:name="_Toc193728486"/>
      <w:r>
        <w:t xml:space="preserve">Bijlage </w:t>
      </w:r>
      <w:r w:rsidR="009965FE">
        <w:t>E</w:t>
      </w:r>
      <w:r>
        <w:t xml:space="preserve"> </w:t>
      </w:r>
      <w:r w:rsidRPr="00300406">
        <w:t>Inschrijvingsbiljet</w:t>
      </w:r>
      <w:bookmarkEnd w:id="0"/>
    </w:p>
    <w:p w14:paraId="6E633030" w14:textId="77777777" w:rsidR="004F4819" w:rsidRPr="00300406" w:rsidRDefault="004F4819" w:rsidP="004F4819">
      <w:pPr>
        <w:pStyle w:val="Broodtekst"/>
      </w:pPr>
      <w:r w:rsidRPr="00300406">
        <w:t>De hierna te noemen inschrijver(s):</w:t>
      </w:r>
    </w:p>
    <w:p w14:paraId="6E3C9F77" w14:textId="77777777" w:rsidR="004F4819" w:rsidRPr="00300406" w:rsidRDefault="004F4819" w:rsidP="004F4819">
      <w:pPr>
        <w:pStyle w:val="Broodtekst"/>
      </w:pPr>
      <w:r w:rsidRPr="00300406">
        <w:t>(</w:t>
      </w:r>
      <w:proofErr w:type="gramStart"/>
      <w:r w:rsidRPr="00300406">
        <w:t>indien</w:t>
      </w:r>
      <w:proofErr w:type="gramEnd"/>
      <w:r w:rsidRPr="00300406">
        <w:t xml:space="preserve"> de inschrijving wordt gedaan door een samenwerkingsverband van ondernemers, al dan niet als vennootschap onder firma, dienen alle inschrijvers in het samenwerkingsverband ingevuld te worden. </w:t>
      </w:r>
      <w:r w:rsidRPr="00300406">
        <w:rPr>
          <w:rFonts w:cs="RijksoverheidSansText-Regular"/>
        </w:rPr>
        <w:t>Onderstaande dient zo vaak als nodig herhaald en ingevuld te worden</w:t>
      </w:r>
      <w:r w:rsidRPr="00300406">
        <w:t>)</w:t>
      </w:r>
    </w:p>
    <w:p w14:paraId="26BE8627" w14:textId="77777777" w:rsidR="004F4819" w:rsidRPr="00300406" w:rsidRDefault="004F4819" w:rsidP="004F4819">
      <w:pPr>
        <w:pStyle w:val="Broodtekst"/>
      </w:pPr>
    </w:p>
    <w:p w14:paraId="762D4BA0" w14:textId="77777777" w:rsidR="004F4819" w:rsidRPr="00300406" w:rsidRDefault="004F4819" w:rsidP="004F481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A)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42BB2193" w14:textId="77777777" w:rsidR="004F4819" w:rsidRPr="00300406" w:rsidRDefault="004F4819" w:rsidP="004F481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</w:r>
      <w:proofErr w:type="gramStart"/>
      <w:r w:rsidRPr="00300406">
        <w:t>gevestigd</w:t>
      </w:r>
      <w:proofErr w:type="gramEnd"/>
      <w:r w:rsidRPr="00300406">
        <w:t xml:space="preserve"> te …</w:t>
      </w:r>
      <w:r w:rsidRPr="00300406">
        <w:tab/>
        <w:t>2)</w:t>
      </w:r>
    </w:p>
    <w:p w14:paraId="2003E656" w14:textId="77777777" w:rsidR="004F4819" w:rsidRPr="00300406" w:rsidRDefault="004F4819" w:rsidP="004F481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50A8343A" w14:textId="77777777" w:rsidR="004F4819" w:rsidRPr="00300406" w:rsidRDefault="004F4819" w:rsidP="004F481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5FE87DBE" w14:textId="77777777" w:rsidR="004F4819" w:rsidRPr="00300406" w:rsidRDefault="004F4819" w:rsidP="004F481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B)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752CD8B5" w14:textId="77777777" w:rsidR="004F4819" w:rsidRPr="00300406" w:rsidRDefault="004F4819" w:rsidP="004F481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</w:r>
      <w:proofErr w:type="gramStart"/>
      <w:r w:rsidRPr="00300406">
        <w:t>gevestigd</w:t>
      </w:r>
      <w:proofErr w:type="gramEnd"/>
      <w:r w:rsidRPr="00300406">
        <w:t xml:space="preserve"> te …</w:t>
      </w:r>
      <w:r w:rsidRPr="00300406">
        <w:tab/>
        <w:t>2)</w:t>
      </w:r>
    </w:p>
    <w:p w14:paraId="54828D2A" w14:textId="77777777" w:rsidR="004F4819" w:rsidRPr="00300406" w:rsidRDefault="004F4819" w:rsidP="004F481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2F6E7660" w14:textId="77777777" w:rsidR="004F4819" w:rsidRPr="00300406" w:rsidRDefault="004F4819" w:rsidP="004F481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3BC00CDA" w14:textId="77777777" w:rsidR="004F4819" w:rsidRPr="00300406" w:rsidRDefault="004F4819" w:rsidP="004F481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C)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51B9E814" w14:textId="77777777" w:rsidR="004F4819" w:rsidRPr="00300406" w:rsidRDefault="004F4819" w:rsidP="004F481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</w:r>
      <w:proofErr w:type="gramStart"/>
      <w:r w:rsidRPr="00300406">
        <w:t>gevestigd</w:t>
      </w:r>
      <w:proofErr w:type="gramEnd"/>
      <w:r w:rsidRPr="00300406">
        <w:t xml:space="preserve"> te …</w:t>
      </w:r>
      <w:r w:rsidRPr="00300406">
        <w:tab/>
        <w:t>2)</w:t>
      </w:r>
    </w:p>
    <w:p w14:paraId="64091BC8" w14:textId="77777777" w:rsidR="004F4819" w:rsidRPr="00300406" w:rsidRDefault="004F4819" w:rsidP="004F481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4C7BC3AA" w14:textId="77777777" w:rsidR="004F4819" w:rsidRPr="00300406" w:rsidRDefault="004F4819" w:rsidP="004F481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430E1BD6" w14:textId="77777777" w:rsidR="004F4819" w:rsidRPr="00300406" w:rsidRDefault="004F4819" w:rsidP="004F481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D)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0F4EBABC" w14:textId="77777777" w:rsidR="004F4819" w:rsidRPr="00300406" w:rsidRDefault="004F4819" w:rsidP="004F481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</w:r>
      <w:proofErr w:type="gramStart"/>
      <w:r w:rsidRPr="00300406">
        <w:t>gevestigd</w:t>
      </w:r>
      <w:proofErr w:type="gramEnd"/>
      <w:r w:rsidRPr="00300406">
        <w:t xml:space="preserve"> te …</w:t>
      </w:r>
      <w:r w:rsidRPr="00300406">
        <w:tab/>
        <w:t>2)</w:t>
      </w:r>
    </w:p>
    <w:p w14:paraId="5A5E778A" w14:textId="77777777" w:rsidR="004F4819" w:rsidRPr="00300406" w:rsidRDefault="004F4819" w:rsidP="004F481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751CE0A4" w14:textId="77777777" w:rsidR="004F4819" w:rsidRPr="00300406" w:rsidRDefault="004F4819" w:rsidP="004F4819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6FE2E8EA" w14:textId="77777777" w:rsidR="004F4819" w:rsidRPr="00300406" w:rsidRDefault="004F4819" w:rsidP="004F4819">
      <w:pPr>
        <w:pStyle w:val="Broodtekst"/>
      </w:pPr>
    </w:p>
    <w:p w14:paraId="6F0E443A" w14:textId="07E165FA" w:rsidR="004F4819" w:rsidRPr="00300406" w:rsidRDefault="004F4819" w:rsidP="004F4819">
      <w:pPr>
        <w:pStyle w:val="Broodtekst"/>
        <w:rPr>
          <w:color w:val="000000"/>
        </w:rPr>
      </w:pPr>
      <w:proofErr w:type="gramStart"/>
      <w:r w:rsidRPr="00300406">
        <w:t>verklaart</w:t>
      </w:r>
      <w:proofErr w:type="gramEnd"/>
      <w:r w:rsidRPr="00300406">
        <w:t xml:space="preserve"> (verklaren) zich door ondertekening dezes bereid de uitvoering van de opdracht met zaaknummer </w:t>
      </w:r>
      <w:r>
        <w:rPr>
          <w:color w:val="000000"/>
        </w:rPr>
        <w:t>31212264</w:t>
      </w:r>
      <w:r w:rsidRPr="00300406">
        <w:rPr>
          <w:color w:val="000000"/>
        </w:rPr>
        <w:t>,</w:t>
      </w:r>
      <w:r w:rsidRPr="00300406">
        <w:t xml:space="preserve"> voor </w:t>
      </w:r>
      <w:r>
        <w:t>directievoering en toezicht uitvoering gevelisolatie 202</w:t>
      </w:r>
      <w:r w:rsidR="009965FE">
        <w:t>7</w:t>
      </w:r>
      <w:r>
        <w:t>-2030</w:t>
      </w:r>
      <w:r w:rsidRPr="00300406">
        <w:rPr>
          <w:color w:val="000000"/>
        </w:rPr>
        <w:t>,</w:t>
      </w:r>
    </w:p>
    <w:p w14:paraId="115C6294" w14:textId="77777777" w:rsidR="004F4819" w:rsidRPr="00300406" w:rsidRDefault="004F4819" w:rsidP="004F4819">
      <w:pPr>
        <w:pStyle w:val="Broodtekst"/>
      </w:pPr>
    </w:p>
    <w:p w14:paraId="203E84D6" w14:textId="77777777" w:rsidR="004F4819" w:rsidRPr="00300406" w:rsidRDefault="004F4819" w:rsidP="004F4819">
      <w:pPr>
        <w:pStyle w:val="Broodtekst"/>
      </w:pPr>
      <w:proofErr w:type="gramStart"/>
      <w:r w:rsidRPr="00300406">
        <w:t>aan</w:t>
      </w:r>
      <w:proofErr w:type="gramEnd"/>
      <w:r w:rsidRPr="00300406">
        <w:t xml:space="preserve"> te nemen voor een bedrag, de omzetbelasting daarin niet begrepen, van:</w:t>
      </w:r>
    </w:p>
    <w:p w14:paraId="197ABAA5" w14:textId="77777777" w:rsidR="004F4819" w:rsidRPr="00300406" w:rsidRDefault="004F4819" w:rsidP="004F4819">
      <w:pPr>
        <w:pStyle w:val="Broodtekst"/>
        <w:tabs>
          <w:tab w:val="right" w:pos="7797"/>
        </w:tabs>
      </w:pPr>
      <w:r w:rsidRPr="00300406">
        <w:t>EUR …</w:t>
      </w:r>
      <w:r w:rsidRPr="00300406">
        <w:tab/>
      </w:r>
      <w:r w:rsidRPr="00300406">
        <w:tab/>
        <w:t>5)</w:t>
      </w:r>
    </w:p>
    <w:p w14:paraId="14570890" w14:textId="77777777" w:rsidR="004F4819" w:rsidRPr="00300406" w:rsidRDefault="004F4819" w:rsidP="004F4819">
      <w:pPr>
        <w:pStyle w:val="Broodtekst"/>
      </w:pPr>
    </w:p>
    <w:p w14:paraId="69F02DC3" w14:textId="77777777" w:rsidR="004F4819" w:rsidRPr="00300406" w:rsidRDefault="004F4819" w:rsidP="004F4819">
      <w:pPr>
        <w:pStyle w:val="Broodtekst"/>
        <w:tabs>
          <w:tab w:val="right" w:pos="7797"/>
        </w:tabs>
      </w:pPr>
      <w:r w:rsidRPr="00300406">
        <w:t>(…</w:t>
      </w:r>
      <w:r w:rsidRPr="00300406">
        <w:tab/>
      </w:r>
      <w:r w:rsidRPr="00300406">
        <w:tab/>
      </w:r>
      <w:r w:rsidRPr="00300406">
        <w:tab/>
      </w:r>
      <w:proofErr w:type="gramStart"/>
      <w:r w:rsidRPr="00300406">
        <w:t>euro</w:t>
      </w:r>
      <w:proofErr w:type="gramEnd"/>
      <w:r w:rsidRPr="00300406">
        <w:t>) 6)</w:t>
      </w:r>
    </w:p>
    <w:p w14:paraId="3E188D8C" w14:textId="77777777" w:rsidR="004F4819" w:rsidRPr="00300406" w:rsidRDefault="004F4819" w:rsidP="004F4819">
      <w:pPr>
        <w:pStyle w:val="Broodtekst"/>
      </w:pPr>
    </w:p>
    <w:p w14:paraId="4EFB096D" w14:textId="77777777" w:rsidR="004F4819" w:rsidRPr="00300406" w:rsidRDefault="004F4819" w:rsidP="004F4819">
      <w:pPr>
        <w:pStyle w:val="Broodtekst"/>
      </w:pPr>
      <w:r w:rsidRPr="00300406">
        <w:t>Het bedrag van de ter zake verschuldigde omzetbelasting bedraagt:</w:t>
      </w:r>
    </w:p>
    <w:p w14:paraId="0FA58513" w14:textId="77777777" w:rsidR="004F4819" w:rsidRPr="00300406" w:rsidRDefault="004F4819" w:rsidP="004F4819">
      <w:pPr>
        <w:pStyle w:val="Broodtekst"/>
        <w:tabs>
          <w:tab w:val="right" w:pos="7797"/>
        </w:tabs>
      </w:pPr>
      <w:r w:rsidRPr="00300406">
        <w:t>EUR …</w:t>
      </w:r>
      <w:r w:rsidRPr="00300406">
        <w:tab/>
      </w:r>
      <w:r w:rsidRPr="00300406">
        <w:tab/>
        <w:t>7)</w:t>
      </w:r>
    </w:p>
    <w:p w14:paraId="5BEEE1A6" w14:textId="77777777" w:rsidR="004F4819" w:rsidRPr="00300406" w:rsidRDefault="004F4819" w:rsidP="004F4819">
      <w:pPr>
        <w:pStyle w:val="Broodtekst"/>
      </w:pPr>
    </w:p>
    <w:p w14:paraId="76537C89" w14:textId="77777777" w:rsidR="004F4819" w:rsidRPr="00300406" w:rsidRDefault="004F4819" w:rsidP="004F4819">
      <w:pPr>
        <w:pStyle w:val="Broodtekst"/>
        <w:tabs>
          <w:tab w:val="right" w:pos="7797"/>
        </w:tabs>
      </w:pPr>
      <w:r w:rsidRPr="00300406">
        <w:t>(…</w:t>
      </w:r>
      <w:r w:rsidRPr="00300406">
        <w:tab/>
      </w:r>
      <w:r w:rsidRPr="00300406">
        <w:tab/>
      </w:r>
      <w:r w:rsidRPr="00300406">
        <w:tab/>
      </w:r>
      <w:proofErr w:type="gramStart"/>
      <w:r w:rsidRPr="00300406">
        <w:t>euro</w:t>
      </w:r>
      <w:proofErr w:type="gramEnd"/>
      <w:r w:rsidRPr="00300406">
        <w:t>) 8)</w:t>
      </w:r>
    </w:p>
    <w:p w14:paraId="7BDD8ECC" w14:textId="77777777" w:rsidR="004F4819" w:rsidRPr="00300406" w:rsidRDefault="004F4819" w:rsidP="004F4819">
      <w:pPr>
        <w:pStyle w:val="Broodtekst"/>
      </w:pPr>
    </w:p>
    <w:p w14:paraId="7DBC3233" w14:textId="77777777" w:rsidR="004F4819" w:rsidRPr="00300406" w:rsidRDefault="004F4819" w:rsidP="004F4819">
      <w:pPr>
        <w:pStyle w:val="Broodtekst"/>
        <w:tabs>
          <w:tab w:val="right" w:pos="7797"/>
        </w:tabs>
      </w:pPr>
      <w:r w:rsidRPr="00300406">
        <w:t>De inschrijvers wijzen als gemachtigde om hen voor alle zaken te vertegenwoordigen aan, de hierboven onder A) genoemde inschrijver.</w:t>
      </w:r>
      <w:r w:rsidRPr="00300406">
        <w:tab/>
        <w:t>9)</w:t>
      </w:r>
    </w:p>
    <w:p w14:paraId="37DEC5BD" w14:textId="77777777" w:rsidR="004F4819" w:rsidRPr="00300406" w:rsidRDefault="004F4819" w:rsidP="004F4819">
      <w:pPr>
        <w:pStyle w:val="Broodtekst"/>
      </w:pPr>
    </w:p>
    <w:p w14:paraId="7854BD32" w14:textId="77777777" w:rsidR="004F4819" w:rsidRPr="00300406" w:rsidRDefault="004F4819" w:rsidP="004F4819">
      <w:pPr>
        <w:pStyle w:val="Broodtekst"/>
      </w:pPr>
      <w:r w:rsidRPr="00300406">
        <w:t xml:space="preserve">De inschrijvers verklaren dat onderstaande ondernemer(s) in het samenwerkingsverband van ondernemers voor </w:t>
      </w:r>
      <w:r w:rsidRPr="00300406">
        <w:rPr>
          <w:u w:val="single"/>
        </w:rPr>
        <w:t>minder</w:t>
      </w:r>
      <w:r w:rsidRPr="00300406">
        <w:t xml:space="preserve"> dan 10% van het bedrag van de inschrijving deelneemt (deelnemen) in het uitvoeren van de opdracht. De inschrijvers vermelden daarbij </w:t>
      </w:r>
      <w:proofErr w:type="gramStart"/>
      <w:r w:rsidRPr="00300406">
        <w:t>tevens</w:t>
      </w:r>
      <w:proofErr w:type="gramEnd"/>
      <w:r w:rsidRPr="00300406">
        <w:t xml:space="preserve"> het deelnemingspercentage.</w:t>
      </w:r>
    </w:p>
    <w:p w14:paraId="65EB29B0" w14:textId="77777777" w:rsidR="004F4819" w:rsidRPr="00300406" w:rsidRDefault="004F4819" w:rsidP="004F4819">
      <w:pPr>
        <w:pStyle w:val="Broodtekst"/>
        <w:tabs>
          <w:tab w:val="right" w:pos="7797"/>
        </w:tabs>
      </w:pPr>
      <w:r w:rsidRPr="00300406">
        <w:t>…</w:t>
      </w:r>
      <w:r w:rsidRPr="00300406">
        <w:tab/>
      </w:r>
      <w:r w:rsidRPr="00300406">
        <w:tab/>
      </w:r>
      <w:r w:rsidRPr="00300406">
        <w:tab/>
      </w:r>
      <w:r w:rsidRPr="00300406">
        <w:tab/>
        <w:t>10)</w:t>
      </w:r>
    </w:p>
    <w:p w14:paraId="09AB2EF7" w14:textId="77777777" w:rsidR="004F4819" w:rsidRPr="00300406" w:rsidRDefault="004F4819" w:rsidP="004F4819">
      <w:pPr>
        <w:pStyle w:val="Broodtekst"/>
        <w:tabs>
          <w:tab w:val="right" w:pos="7797"/>
        </w:tabs>
      </w:pPr>
      <w:r w:rsidRPr="00300406">
        <w:t>…</w:t>
      </w:r>
      <w:r w:rsidRPr="00300406">
        <w:tab/>
      </w:r>
      <w:r w:rsidRPr="00300406">
        <w:tab/>
      </w:r>
      <w:r w:rsidRPr="00300406">
        <w:tab/>
      </w:r>
      <w:r w:rsidRPr="00300406">
        <w:tab/>
        <w:t>10)</w:t>
      </w:r>
    </w:p>
    <w:p w14:paraId="07356E09" w14:textId="77777777" w:rsidR="004F4819" w:rsidRPr="00300406" w:rsidRDefault="004F4819" w:rsidP="004F4819">
      <w:pPr>
        <w:pStyle w:val="Broodtekst"/>
      </w:pPr>
    </w:p>
    <w:p w14:paraId="27CAFA81" w14:textId="77777777" w:rsidR="004F4819" w:rsidRPr="00300406" w:rsidRDefault="004F4819" w:rsidP="004F4819">
      <w:pPr>
        <w:pStyle w:val="Broodtekst"/>
      </w:pPr>
      <w:r w:rsidRPr="00300406">
        <w:t>De inschrijver(s) verklaart (verklaren) deze inschrijving te doen overeenkomstig de bepalingen van het Aanbestedingsreglement Werken 2016 en met inachtneming van de bepalingen en de gegevens zoals deze zijn omschreven in de aanbestedingsstukken.</w:t>
      </w:r>
    </w:p>
    <w:p w14:paraId="30F8F949" w14:textId="77777777" w:rsidR="004F4819" w:rsidRPr="00300406" w:rsidRDefault="004F4819" w:rsidP="004F4819">
      <w:pPr>
        <w:pStyle w:val="Broodtekst"/>
      </w:pPr>
    </w:p>
    <w:p w14:paraId="5A8037DD" w14:textId="77777777" w:rsidR="004F4819" w:rsidRPr="00300406" w:rsidRDefault="004F4819" w:rsidP="004F4819">
      <w:pPr>
        <w:pStyle w:val="Broodtekst"/>
      </w:pPr>
      <w:r w:rsidRPr="00300406">
        <w:t xml:space="preserve">De inschrijver(s) verklaart (verklaren) dat hij (zij) kennis heeft (hebben) genomen van alle documenten die bij de inschrijving in </w:t>
      </w:r>
      <w:proofErr w:type="spellStart"/>
      <w:r w:rsidRPr="00300406">
        <w:t>TenderNed</w:t>
      </w:r>
      <w:proofErr w:type="spellEnd"/>
      <w:r w:rsidRPr="00300406">
        <w:t xml:space="preserve"> zijn ingediend en dat de in te dienen documenten tezamen met het inschrijvingsbiljet de inschrijving vormen en naar waarheid zijn ingevuld.</w:t>
      </w:r>
    </w:p>
    <w:p w14:paraId="03EC0B08" w14:textId="77777777" w:rsidR="004F4819" w:rsidRPr="00300406" w:rsidRDefault="004F4819" w:rsidP="004F4819">
      <w:pPr>
        <w:pStyle w:val="Broodtekst"/>
      </w:pPr>
    </w:p>
    <w:p w14:paraId="45CDA496" w14:textId="77777777" w:rsidR="004F4819" w:rsidRPr="00300406" w:rsidRDefault="004F4819" w:rsidP="004F4819">
      <w:pPr>
        <w:pStyle w:val="Broodtekst"/>
      </w:pPr>
    </w:p>
    <w:p w14:paraId="7D2FF66A" w14:textId="77777777" w:rsidR="004F4819" w:rsidRPr="00300406" w:rsidRDefault="004F4819" w:rsidP="004F4819">
      <w:pPr>
        <w:pStyle w:val="Broodtekst"/>
        <w:rPr>
          <w:b/>
        </w:rPr>
      </w:pPr>
      <w:r w:rsidRPr="00300406">
        <w:rPr>
          <w:b/>
        </w:rPr>
        <w:lastRenderedPageBreak/>
        <w:t>Ondertekening</w:t>
      </w:r>
    </w:p>
    <w:p w14:paraId="340D3E3D" w14:textId="77777777" w:rsidR="004F4819" w:rsidRPr="00300406" w:rsidRDefault="004F4819" w:rsidP="004F4819">
      <w:pPr>
        <w:pStyle w:val="Broodtekst"/>
      </w:pPr>
    </w:p>
    <w:p w14:paraId="7B197C34" w14:textId="77777777" w:rsidR="004F4819" w:rsidRPr="00300406" w:rsidRDefault="004F4819" w:rsidP="004F4819">
      <w:pPr>
        <w:rPr>
          <w:rFonts w:cs="V&amp;W Syntax (Adobe)"/>
        </w:rPr>
      </w:pPr>
      <w:r w:rsidRPr="00300406">
        <w:t xml:space="preserve">Dit inschrijvingsbiljet dient door de inschrijver en in geval van een samenwerkingsverband van ondernemers, al dan niet een vennootschap onder firma, </w:t>
      </w:r>
      <w:r w:rsidRPr="00300406">
        <w:rPr>
          <w:u w:val="single"/>
        </w:rPr>
        <w:t>alle</w:t>
      </w:r>
      <w:r w:rsidRPr="00300406">
        <w:t xml:space="preserve"> inschrijvers, digitaal te worden ondertekend </w:t>
      </w:r>
      <w:proofErr w:type="gramStart"/>
      <w:r w:rsidRPr="00300406">
        <w:t>conform</w:t>
      </w:r>
      <w:proofErr w:type="gramEnd"/>
      <w:r w:rsidRPr="00300406">
        <w:t xml:space="preserve"> paragraaf </w:t>
      </w:r>
      <w:bookmarkStart w:id="1" w:name="bwParagraaf_nr_631_8"/>
      <w:r>
        <w:t>6.3.1</w:t>
      </w:r>
      <w:bookmarkEnd w:id="1"/>
      <w:r w:rsidRPr="00300406">
        <w:rPr>
          <w:color w:val="000000" w:themeColor="text1"/>
        </w:rPr>
        <w:t>.</w:t>
      </w:r>
    </w:p>
    <w:p w14:paraId="1BBED320" w14:textId="77777777" w:rsidR="004F4819" w:rsidRPr="00300406" w:rsidRDefault="004F4819" w:rsidP="004F4819">
      <w:pPr>
        <w:pStyle w:val="Broodtekst"/>
      </w:pPr>
    </w:p>
    <w:p w14:paraId="02B62C66" w14:textId="77777777" w:rsidR="004F4819" w:rsidRPr="00300406" w:rsidRDefault="004F4819" w:rsidP="004F4819">
      <w:pPr>
        <w:pStyle w:val="Broodtekst"/>
        <w:rPr>
          <w:b/>
        </w:rPr>
      </w:pPr>
      <w:r w:rsidRPr="00300406">
        <w:rPr>
          <w:b/>
        </w:rPr>
        <w:t>Toelichting:</w:t>
      </w:r>
    </w:p>
    <w:p w14:paraId="21D1FA42" w14:textId="77777777" w:rsidR="004F4819" w:rsidRPr="00300406" w:rsidRDefault="004F4819" w:rsidP="004F4819">
      <w:pPr>
        <w:pStyle w:val="Broodtekst"/>
        <w:rPr>
          <w:b/>
        </w:rPr>
      </w:pPr>
    </w:p>
    <w:p w14:paraId="0F7A681C" w14:textId="77777777" w:rsidR="004F4819" w:rsidRPr="00300406" w:rsidRDefault="004F4819" w:rsidP="004F4819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Bij een natuurlijke persoon naam en voornamen voluit, bij een rechtspersoon de statutaire naam. </w:t>
      </w:r>
    </w:p>
    <w:p w14:paraId="65F8B224" w14:textId="77777777" w:rsidR="004F4819" w:rsidRPr="00300406" w:rsidRDefault="004F4819" w:rsidP="004F4819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Bij een natuurlijke persoon de woonplaats, bij een rechtspersoon de vestigingsplaats, met volledig adres en zo nodig vermelding van de provincie en het land.</w:t>
      </w:r>
    </w:p>
    <w:p w14:paraId="10D70338" w14:textId="77777777" w:rsidR="004F4819" w:rsidRPr="00300406" w:rsidRDefault="004F4819" w:rsidP="004F4819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Inschrijvingsnummer van het handelsregister (Kamer van Koophandel) of een overeenkomstig register van het land van vestiging van de onderneming.</w:t>
      </w:r>
    </w:p>
    <w:p w14:paraId="23A343A7" w14:textId="77777777" w:rsidR="004F4819" w:rsidRPr="00300406" w:rsidRDefault="004F4819" w:rsidP="004F4819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Vestigingsnummer in het handelsregister (Kamer van Koophandel) of een overeenkomstig register van het land van vestiging van de onderneming.</w:t>
      </w:r>
    </w:p>
    <w:p w14:paraId="49671C02" w14:textId="77777777" w:rsidR="004F4819" w:rsidRPr="00300406" w:rsidRDefault="004F4819" w:rsidP="004F4819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Inschrijvingssom in cijfers. </w:t>
      </w:r>
    </w:p>
    <w:p w14:paraId="13AA575D" w14:textId="77777777" w:rsidR="004F4819" w:rsidRPr="00300406" w:rsidRDefault="004F4819" w:rsidP="004F4819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Inschrijvingssom in letters. </w:t>
      </w:r>
    </w:p>
    <w:p w14:paraId="08E64E13" w14:textId="77777777" w:rsidR="004F4819" w:rsidRPr="00300406" w:rsidRDefault="004F4819" w:rsidP="004F4819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Bedrag van de omzetbelasting in cijfers. </w:t>
      </w:r>
    </w:p>
    <w:p w14:paraId="064DE6BA" w14:textId="77777777" w:rsidR="004F4819" w:rsidRPr="00300406" w:rsidRDefault="004F4819" w:rsidP="004F4819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Bedrag van de omzetbelasting in letters. </w:t>
      </w:r>
    </w:p>
    <w:p w14:paraId="75992D68" w14:textId="77777777" w:rsidR="004F4819" w:rsidRPr="00300406" w:rsidRDefault="004F4819" w:rsidP="004F4819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Deze aanwijzing is alleen van toepassing, </w:t>
      </w:r>
      <w:proofErr w:type="gramStart"/>
      <w:r w:rsidRPr="00300406">
        <w:t>indien</w:t>
      </w:r>
      <w:proofErr w:type="gramEnd"/>
      <w:r w:rsidRPr="00300406">
        <w:t xml:space="preserve"> de inschrijving door twee of meer inschrijvers gezamenlijk geschiedt. </w:t>
      </w:r>
    </w:p>
    <w:p w14:paraId="106FE5B2" w14:textId="77777777" w:rsidR="004F4819" w:rsidRDefault="004F4819" w:rsidP="004F4819">
      <w:pPr>
        <w:pStyle w:val="Broodtekst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Alleen van toepassing, </w:t>
      </w:r>
      <w:proofErr w:type="gramStart"/>
      <w:r w:rsidRPr="00300406">
        <w:t>indien</w:t>
      </w:r>
      <w:proofErr w:type="gramEnd"/>
      <w:r w:rsidRPr="00300406">
        <w:t xml:space="preserve"> de inschrijving door twee of meer inschrijvers gezamenlijk geschiedt. Vermeld, indien van toepassing, de naam en het deelnemingspercentage.</w:t>
      </w:r>
    </w:p>
    <w:p w14:paraId="2FCB9B55" w14:textId="77777777" w:rsidR="004F4819" w:rsidRPr="00300406" w:rsidRDefault="004F4819" w:rsidP="004F4819">
      <w:pPr>
        <w:pStyle w:val="Broodtekst"/>
        <w:tabs>
          <w:tab w:val="clear" w:pos="227"/>
          <w:tab w:val="clear" w:pos="454"/>
          <w:tab w:val="clear" w:pos="680"/>
        </w:tabs>
        <w:ind w:left="426"/>
      </w:pPr>
    </w:p>
    <w:p w14:paraId="3112D22A" w14:textId="77777777" w:rsidR="004F4819" w:rsidRPr="00300406" w:rsidRDefault="004F4819" w:rsidP="004F4819">
      <w:pPr>
        <w:spacing w:line="240" w:lineRule="auto"/>
        <w:rPr>
          <w:rFonts w:cs="Verdana"/>
          <w:szCs w:val="18"/>
        </w:rPr>
      </w:pPr>
    </w:p>
    <w:p w14:paraId="42744037" w14:textId="77777777" w:rsidR="003F5EB0" w:rsidRPr="003F5EB0" w:rsidRDefault="003F5EB0" w:rsidP="003F5EB0"/>
    <w:sectPr w:rsidR="003F5EB0" w:rsidRPr="003F5EB0" w:rsidSect="000B3F9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F15CD" w14:textId="77777777" w:rsidR="00A10B4C" w:rsidRDefault="00A10B4C" w:rsidP="0088501B">
      <w:r>
        <w:separator/>
      </w:r>
    </w:p>
  </w:endnote>
  <w:endnote w:type="continuationSeparator" w:id="0">
    <w:p w14:paraId="38DFBB3D" w14:textId="77777777" w:rsidR="00A10B4C" w:rsidRDefault="00A10B4C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92C13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E0460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C7F91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10CE8" w14:textId="77777777" w:rsidR="00A10B4C" w:rsidRDefault="00A10B4C" w:rsidP="0088501B">
      <w:r>
        <w:separator/>
      </w:r>
    </w:p>
  </w:footnote>
  <w:footnote w:type="continuationSeparator" w:id="0">
    <w:p w14:paraId="0CA79AAC" w14:textId="77777777" w:rsidR="00A10B4C" w:rsidRDefault="00A10B4C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65D71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0EDD8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3B1B7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 w16cid:durableId="895505921">
    <w:abstractNumId w:val="9"/>
  </w:num>
  <w:num w:numId="2" w16cid:durableId="112335225">
    <w:abstractNumId w:val="11"/>
  </w:num>
  <w:num w:numId="3" w16cid:durableId="303121699">
    <w:abstractNumId w:val="29"/>
  </w:num>
  <w:num w:numId="4" w16cid:durableId="1902210964">
    <w:abstractNumId w:val="10"/>
  </w:num>
  <w:num w:numId="5" w16cid:durableId="1687244601">
    <w:abstractNumId w:val="16"/>
  </w:num>
  <w:num w:numId="6" w16cid:durableId="178550400">
    <w:abstractNumId w:val="19"/>
  </w:num>
  <w:num w:numId="7" w16cid:durableId="1330981209">
    <w:abstractNumId w:val="2"/>
  </w:num>
  <w:num w:numId="8" w16cid:durableId="1773740595">
    <w:abstractNumId w:val="1"/>
  </w:num>
  <w:num w:numId="9" w16cid:durableId="353773703">
    <w:abstractNumId w:val="0"/>
  </w:num>
  <w:num w:numId="10" w16cid:durableId="1452701325">
    <w:abstractNumId w:val="7"/>
  </w:num>
  <w:num w:numId="11" w16cid:durableId="791363768">
    <w:abstractNumId w:val="5"/>
  </w:num>
  <w:num w:numId="12" w16cid:durableId="2045595674">
    <w:abstractNumId w:val="5"/>
  </w:num>
  <w:num w:numId="13" w16cid:durableId="780538104">
    <w:abstractNumId w:val="30"/>
  </w:num>
  <w:num w:numId="14" w16cid:durableId="1154486627">
    <w:abstractNumId w:val="3"/>
  </w:num>
  <w:num w:numId="15" w16cid:durableId="1711414652">
    <w:abstractNumId w:val="17"/>
  </w:num>
  <w:num w:numId="16" w16cid:durableId="1795979247">
    <w:abstractNumId w:val="23"/>
  </w:num>
  <w:num w:numId="17" w16cid:durableId="634990573">
    <w:abstractNumId w:val="8"/>
  </w:num>
  <w:num w:numId="18" w16cid:durableId="2051831989">
    <w:abstractNumId w:val="20"/>
  </w:num>
  <w:num w:numId="19" w16cid:durableId="1502895461">
    <w:abstractNumId w:val="31"/>
  </w:num>
  <w:num w:numId="20" w16cid:durableId="1620142648">
    <w:abstractNumId w:val="12"/>
  </w:num>
  <w:num w:numId="21" w16cid:durableId="620109881">
    <w:abstractNumId w:val="22"/>
  </w:num>
  <w:num w:numId="22" w16cid:durableId="1120763703">
    <w:abstractNumId w:val="25"/>
  </w:num>
  <w:num w:numId="23" w16cid:durableId="1307583133">
    <w:abstractNumId w:val="18"/>
  </w:num>
  <w:num w:numId="24" w16cid:durableId="1437630200">
    <w:abstractNumId w:val="27"/>
  </w:num>
  <w:num w:numId="25" w16cid:durableId="1209298007">
    <w:abstractNumId w:val="26"/>
  </w:num>
  <w:num w:numId="26" w16cid:durableId="1894190919">
    <w:abstractNumId w:val="6"/>
  </w:num>
  <w:num w:numId="27" w16cid:durableId="279187350">
    <w:abstractNumId w:val="15"/>
  </w:num>
  <w:num w:numId="28" w16cid:durableId="1669751903">
    <w:abstractNumId w:val="21"/>
  </w:num>
  <w:num w:numId="29" w16cid:durableId="2051877804">
    <w:abstractNumId w:val="4"/>
  </w:num>
  <w:num w:numId="30" w16cid:durableId="1789928318">
    <w:abstractNumId w:val="13"/>
  </w:num>
  <w:num w:numId="31" w16cid:durableId="467628348">
    <w:abstractNumId w:val="24"/>
  </w:num>
  <w:num w:numId="32" w16cid:durableId="292370428">
    <w:abstractNumId w:val="14"/>
  </w:num>
  <w:num w:numId="33" w16cid:durableId="205889726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819"/>
    <w:rsid w:val="00043163"/>
    <w:rsid w:val="00056D70"/>
    <w:rsid w:val="000B3F94"/>
    <w:rsid w:val="000E1F3B"/>
    <w:rsid w:val="00173156"/>
    <w:rsid w:val="001D6F03"/>
    <w:rsid w:val="002236E0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4F4819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965FE"/>
    <w:rsid w:val="009C5CF5"/>
    <w:rsid w:val="00A10B4C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76A8B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906294"/>
  <w15:chartTrackingRefBased/>
  <w15:docId w15:val="{646763CA-71D7-4C59-A39E-0B60B6502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4F4819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4F481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4F481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4F481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4F481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4F481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F481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F481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F4819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4F481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4F4819"/>
    <w:pPr>
      <w:numPr>
        <w:ilvl w:val="1"/>
        <w:numId w:val="32"/>
      </w:numPr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4F4819"/>
    <w:pPr>
      <w:numPr>
        <w:ilvl w:val="2"/>
        <w:numId w:val="32"/>
      </w:numPr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4F4819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4F4819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4F4819"/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019946f-2e1a-4164-b5b8-0624f1a5af19">CON00-1129730146-52491</_dlc_DocId>
    <TaxCatchAll xmlns="cb665cb2-4c1b-4338-95f1-4dd7cd771ce0">
      <Value>20</Value>
      <Value>1</Value>
      <Value>127</Value>
    </TaxCatchAll>
    <md4a5e6ab761404298864f0be17ffc0c xmlns="cb665cb2-4c1b-4338-95f1-4dd7cd771ce0">
      <Terms xmlns="http://schemas.microsoft.com/office/infopath/2007/PartnerControls"/>
    </md4a5e6ab761404298864f0be17ffc0c>
    <j4385b9e35ef42c5bc2f4b49e945d3d0 xmlns="cb665cb2-4c1b-4338-95f1-4dd7cd771ce0">
      <Terms xmlns="http://schemas.microsoft.com/office/infopath/2007/PartnerControls"/>
    </j4385b9e35ef42c5bc2f4b49e945d3d0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Beheersen realisatiecontract</TermName>
          <TermId xmlns="http://schemas.microsoft.com/office/infopath/2007/PartnerControls">2a0aa98b-cead-4fce-adec-4b3e767d3ecb</TermId>
        </TermInfo>
      </Terms>
    </e28f84c711554a75a94a2dfe3a3bea15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Rapport</TermName>
          <TermId xmlns="http://schemas.microsoft.com/office/infopath/2007/PartnerControls">bfa7f66c-aa00-4490-8df5-b251e53a94db</TermId>
        </TermInfo>
      </Terms>
    </ka142704ec404179bc6dc96ce8d3373c>
    <_dlc_DocIdUrl xmlns="4019946f-2e1a-4164-b5b8-0624f1a5af19">
      <Url>https://connect.sp02.rws.nl/sites/con0000094/_layouts/15/DocIdRedir.aspx?ID=CON00-1129730146-52491</Url>
      <Description>CON00-1129730146-52491</Description>
    </_dlc_DocIdUrl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Status xmlns="cb665cb2-4c1b-4338-95f1-4dd7cd771ce0">Concept</Connect-Status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D1BDB89E70613541888F97DA557EA71E" ma:contentTypeVersion="40" ma:contentTypeDescription="Een nieuw document maken." ma:contentTypeScope="" ma:versionID="475f8eb6cd938bf90838cdb8960849a1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4019946f-2e1a-4164-b5b8-0624f1a5af19" targetNamespace="http://schemas.microsoft.com/office/2006/metadata/properties" ma:root="true" ma:fieldsID="eb9bb14f37076205a89ad8b3792800e7" ns1:_="" ns2:_="" ns3:_="">
    <xsd:import namespace="http://schemas.microsoft.com/sharepoint/v3"/>
    <xsd:import namespace="cb665cb2-4c1b-4338-95f1-4dd7cd771ce0"/>
    <xsd:import namespace="4019946f-2e1a-4164-b5b8-0624f1a5af19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Definitief"/>
          <xsd:enumeration value="Concept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f547de64-dfb0-4c9b-b9c6-4532041cbed0}" ma:internalName="TaxCatchAll" ma:readOnly="false" ma:showField="CatchAllData" ma:web="4019946f-2e1a-4164-b5b8-0624f1a5af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f547de64-dfb0-4c9b-b9c6-4532041cbed0}" ma:internalName="TaxCatchAllLabel" ma:readOnly="true" ma:showField="CatchAllDataLabel" ma:web="4019946f-2e1a-4164-b5b8-0624f1a5af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1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9946f-2e1a-4164-b5b8-0624f1a5af19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C967F3-E4DA-4FEE-89B7-AB84082D484C}">
  <ds:schemaRefs>
    <ds:schemaRef ds:uri="http://schemas.microsoft.com/office/2006/metadata/properties"/>
    <ds:schemaRef ds:uri="http://schemas.microsoft.com/office/infopath/2007/PartnerControls"/>
    <ds:schemaRef ds:uri="4019946f-2e1a-4164-b5b8-0624f1a5af19"/>
    <ds:schemaRef ds:uri="cb665cb2-4c1b-4338-95f1-4dd7cd771ce0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4BD6464-81DD-4670-9285-71EDE5346C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5DB1DC2-176A-4D9A-BF30-57F74E602A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ADAF954-FB7A-495A-8677-B51C482632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726D65-D981-40F8-852F-B615FB7E4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4019946f-2e1a-4164-b5b8-0624f1a5a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Brandt, Jessica (RWS PPO)</dc:creator>
  <cp:keywords/>
  <dc:description/>
  <cp:lastModifiedBy>Swart, Monique de (RWS PPO)</cp:lastModifiedBy>
  <cp:revision>2</cp:revision>
  <dcterms:created xsi:type="dcterms:W3CDTF">2026-08-31T10:15:00Z</dcterms:created>
  <dcterms:modified xsi:type="dcterms:W3CDTF">2026-08-31T10:15:00Z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nect-DatumRegistratie">
    <vt:filetime>2026-04-21T09:00:00Z</vt:filetime>
  </property>
  <property fmtid="{D5CDD505-2E9C-101B-9397-08002B2CF9AE}" pid="3" name="Connect-Documenttype">
    <vt:lpwstr>127;#Rapport|bfa7f66c-aa00-4490-8df5-b251e53a94db</vt:lpwstr>
  </property>
  <property fmtid="{D5CDD505-2E9C-101B-9397-08002B2CF9AE}" pid="4" name="TaxKeyword">
    <vt:lpwstr/>
  </property>
  <property fmtid="{D5CDD505-2E9C-101B-9397-08002B2CF9AE}" pid="5" name="j7965235a8fd41fb89d2a664ecf0f7a1">
    <vt:lpwstr/>
  </property>
  <property fmtid="{D5CDD505-2E9C-101B-9397-08002B2CF9AE}" pid="6" name="Vertrouwelijkheidsniveau">
    <vt:lpwstr>1;#RWS Bedrijfsvertrouwelijk/geen|1523f3d8-a3f5-4033-a4d4-a04bf7d6d8cc</vt:lpwstr>
  </property>
  <property fmtid="{D5CDD505-2E9C-101B-9397-08002B2CF9AE}" pid="7" name="Connect-SEfase">
    <vt:lpwstr/>
  </property>
  <property fmtid="{D5CDD505-2E9C-101B-9397-08002B2CF9AE}" pid="8" name="ContentTypeId">
    <vt:lpwstr>0x0101006D56A7865C58A149A83C55730CE7EA1800D1BDB89E70613541888F97DA557EA71E</vt:lpwstr>
  </property>
  <property fmtid="{D5CDD505-2E9C-101B-9397-08002B2CF9AE}" pid="9" name="Connect-Organisatie">
    <vt:lpwstr/>
  </property>
  <property fmtid="{D5CDD505-2E9C-101B-9397-08002B2CF9AE}" pid="10" name="Connect-Organisatieonderdeel">
    <vt:lpwstr/>
  </property>
  <property fmtid="{D5CDD505-2E9C-101B-9397-08002B2CF9AE}" pid="11" name="mf6f48d2ac1943c283ed42563d4d533a">
    <vt:lpwstr/>
  </property>
  <property fmtid="{D5CDD505-2E9C-101B-9397-08002B2CF9AE}" pid="12" name="Connect-Vertrouwelijkheid">
    <vt:lpwstr>1;#RWS Bedrijfsvertrouwelijk/geen|1523f3d8-a3f5-4033-a4d4-a04bf7d6d8cc</vt:lpwstr>
  </property>
  <property fmtid="{D5CDD505-2E9C-101B-9397-08002B2CF9AE}" pid="13" name="_dlc_DocIdItemGuid">
    <vt:lpwstr>9c5fe9b1-d593-427c-9d79-ace4908f570a</vt:lpwstr>
  </property>
  <property fmtid="{D5CDD505-2E9C-101B-9397-08002B2CF9AE}" pid="14" name="i46f98b730024353908c2481a802f561">
    <vt:lpwstr>RWS Bedrijfsvertrouwelijk/geen|1523f3d8-a3f5-4033-a4d4-a04bf7d6d8cc</vt:lpwstr>
  </property>
  <property fmtid="{D5CDD505-2E9C-101B-9397-08002B2CF9AE}" pid="15" name="Connect-IPMrol">
    <vt:lpwstr/>
  </property>
  <property fmtid="{D5CDD505-2E9C-101B-9397-08002B2CF9AE}" pid="16" name="Connect-Classificatiecode">
    <vt:lpwstr/>
  </property>
  <property fmtid="{D5CDD505-2E9C-101B-9397-08002B2CF9AE}" pid="17" name="Connect-Activiteit">
    <vt:lpwstr>20;#Beheersen realisatiecontract|2a0aa98b-cead-4fce-adec-4b3e767d3ecb</vt:lpwstr>
  </property>
</Properties>
</file>